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MS-TPL-007 — Annulus Grouting untuk Paip Trenchless</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MS-TPL-007-WP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Annulus Grouting untuk Paip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Grouting pelan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Annulus Grouting untuk Paip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Seals dan vents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Annulus Grouting untuk Paip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Jalankan grouting ujian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Annulus Grouting untuk Paip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Tekanan suntikan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Annulus Grouting untuk Paip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Vent closure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Annulus Grouting untuk Paip Trenchless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Volume dan rekod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Jalankan grouting tekanan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Bulkhead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Cement contact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Uncontrolled discharge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Jalankan grouting tekanan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Pipe flotation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Bulkhead failure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Cement contact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Annulus Grouting untuk Paip Trenchless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Uncontrolled discharge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Grouting pelan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grouting pelan pada setiap lokasi siap. Sahkan jenis dan perincian diluluskan, penyediaan permukaan, ukuran, jarak, kedalaman penanaman atau cengkaman, pengetatan atau pengerasan, kemasan dan rekod ujian sebelum sambungan ditutup atau dikenakan beban.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Seals dan vents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seals dan vents pada setiap lokasi siap. Sahkan jenis dan perincian diluluskan, penyediaan permukaan, ukuran, jarak, kedalaman penanaman atau cengkaman, pengetatan atau pengerasan, kemasan dan rekod ujian sebelum sambungan ditutup atau dikenakan beban.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Jalankan grouting ujian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Sahkan ujian bagi jalankan grouting ujian menggunakan prosedur diluluskan, alat ditentukur, lokasi pensampelan ditetapkan dan kekerapan yang diperlukan. Rekodkan keputusan ukuran, had penerimaan, nombor sijil, pelepasan titik saksian atau titik henti serta tindakan bagi kegagalan.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Tekanan suntikan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ujian bagi tekanan suntikan menggunakan prosedur diluluskan, alat ditentukur, lokasi pensampelan ditetapkan dan kekerapan yang diperlukan. Rekodkan keputusan ukuran, had penerimaan, nombor sijil, pelepasan titik saksian atau titik henti serta tindakan bagi kegagalan.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Vent closure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vent closure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Volume dan rekod</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volume dan rekod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Cementitious atau cellular jalankan grouting</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Diluluskan admixtures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Vent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sementara bulkheads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Washout air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Colloidal mixer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Jalankan grouting pam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Tekanan dan aliran gauges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ketumpatan dan bleed-peralatan ujian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sijil tentukuran atau pengesahan sepadan dengan nombor siri, julat pengukuran dan ketepatan yang diperlukan. Rekodkan tarikh tentukuran, tarikh tamat dan pemeriksaan fungsi sebelum digunakan.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Radio komunikasi</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Annulus Grouting untuk Paip Trenchless</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